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2228010" name="019eb066-de49-7994-9f39-a4cd3d4cd0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6061936" name="019eb066-de49-7994-9f39-a4cd3d4cd0e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3013131" name="019eb067-7523-7fd2-a6f4-7e5bb12b01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9911136" name="019eb067-7523-7fd2-a6f4-7e5bb12b016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Faserzement Kamin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0388355" name="019eb06a-4ab6-78ed-a076-6be47966da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8112646" name="019eb06a-4ab6-78ed-a076-6be47966da0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4599764" name="019eb06a-7419-7bdb-9ab5-b10248a3cf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4288034" name="019eb06a-7419-7bdb-9ab5-b10248a3cf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3444401" name="019eb08f-bf89-7e96-9bfc-f30aaf3d83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4571293" name="019eb08f-bf89-7e96-9bfc-f30aaf3d83c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1276031" name="019eb08f-de5e-7980-afc1-c8c13dd614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9870237" name="019eb08f-de5e-7980-afc1-c8c13dd614b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1281307" name="019eb0a8-25ad-758a-b374-6179bb8cb5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7990697" name="019eb0a8-25ad-758a-b374-6179bb8cb54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611884" name="019eb0a8-56ae-7207-9ff5-08158bc69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30245" name="019eb0a8-56ae-7207-9ff5-08158bc6905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Wibichstrasse 24, 8037 Zürich</w:t>
          </w:r>
        </w:p>
        <w:p>
          <w:pPr>
            <w:spacing w:before="0" w:after="0"/>
          </w:pPr>
          <w:r>
            <w:t>941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